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Türblatt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5222898" name="a1a5ffc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443898" name="a1a5ffc0-d733-11f0-a98b-615e6b13120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9008611" name="a8416f9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447692" name="a8416f90-d733-11f0-a98b-615e6b13120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936697" name="bb3b124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070085" name="bb3b1240-d733-11f0-a98b-615e6b13120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1477876" name="c126e12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950226" name="c126e120-d733-11f0-a98b-615e6b13120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6527541" name="eb16335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697779" name="eb163350-d733-11f0-a98b-615e6b13120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5194163" name="eedcd84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177175" name="eedcd840-d733-11f0-a98b-615e6b1312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5032013" name="23901c0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994942" name="23901c00-d739-11f0-a98b-615e6b13120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0231243" name="2797255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716153" name="27972550-d739-11f0-a98b-615e6b13120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7602106" name="4f53004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553738" name="4f530040-d73a-11f0-a98b-615e6b13120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153152" name="541b84d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012638" name="541b84d0-d73a-11f0-a98b-615e6b13120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9469850" name="d338b7b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123334" name="d338b7b0-d73a-11f0-a98b-615e6b13120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5702864" name="d747b04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929516" name="d747b040-d73a-11f0-a98b-615e6b13120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6445987" name="8c7474d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43483" name="8c7474d0-d73b-11f0-a98b-615e6b13120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5760117" name="936bc04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141538" name="936bc040-d73b-11f0-a98b-615e6b13120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Nr. 10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2794740" name="e65f085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110836" name="e65f0850-d73d-11f0-a98b-615e6b13120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9844999" name="e973e97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303825" name="e973e970-d73d-11f0-a98b-615e6b13120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Nr. 10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4075783" name="0a2cae9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89610" name="0a2cae90-d73e-11f0-a98b-615e6b13120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8508159" name="10ff821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504891" name="10ff8210-d73e-11f0-a98b-615e6b13120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VM-46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0593859" name="7b3f252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811211" name="7b3f2520-d740-11f0-a98b-615e6b13120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4302807" name="7e2c32f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2150" name="7e2c32f0-d740-11f0-a98b-615e6b13120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Rossweg 10/20, 5332 Rekingen</w:t>
          </w:r>
        </w:p>
        <w:p>
          <w:pPr>
            <w:spacing w:before="0" w:after="0"/>
          </w:pPr>
          <w:r>
            <w:t>621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